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模具管理台账</w:t>
      </w:r>
    </w:p>
    <w:p>
      <w:r>
        <w:t>记录编号：FM-109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模具名称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模具编号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适用产品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使用次数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状态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存放位置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表单编号：FM-109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